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>FZ 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6394809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4935287" name="7b6e47f0-26bf-11f1-8778-1b5c842badf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6848085" name="7febe0d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661" name="7febe0d0-26bf-11f1-8778-1b5c842badf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5720315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5914218" name="401636d0-26c0-11f1-8778-1b5c842badf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3742579" name="463bb35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5389999" name="463bb350-26c0-11f1-8778-1b5c842bad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Laube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9682258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0214787" name="c0790910-26c0-11f1-8778-1b5c842badf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9527581" name="c77584a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306970" name="c77584a0-26c0-11f1-8778-1b5c842badf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Blumenkiste</w:t>
            </w:r>
          </w:p>
          <w:p>
            <w:pPr>
              <w:spacing w:before="0" w:after="0"/>
            </w:pPr>
            <w:r>
              <w:t>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4880938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699209" name="66aa6530-26c2-11f1-a947-ff512711def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0883059" name="895906e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047476" name="895906e0-26c2-11f1-a947-ff512711de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